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9513" w14:textId="77777777" w:rsidR="008E0DB0" w:rsidRDefault="008E0DB0" w:rsidP="008E0DB0">
      <w:pPr>
        <w:jc w:val="center"/>
      </w:pPr>
      <w:r>
        <w:rPr>
          <w:noProof/>
        </w:rPr>
        <w:drawing>
          <wp:inline distT="0" distB="0" distL="0" distR="0" wp14:anchorId="6F425F89" wp14:editId="605800EE">
            <wp:extent cx="2788920" cy="995121"/>
            <wp:effectExtent l="0" t="0" r="0" b="0"/>
            <wp:docPr id="1" name="Image 1"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capture d’écran&#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05157" cy="1000914"/>
                    </a:xfrm>
                    <a:prstGeom prst="rect">
                      <a:avLst/>
                    </a:prstGeom>
                  </pic:spPr>
                </pic:pic>
              </a:graphicData>
            </a:graphic>
          </wp:inline>
        </w:drawing>
      </w:r>
    </w:p>
    <w:p w14:paraId="4E8BE50D" w14:textId="77777777" w:rsidR="008E0DB0" w:rsidRPr="002405C7" w:rsidRDefault="008E0DB0" w:rsidP="008E0DB0"/>
    <w:p w14:paraId="67DEF3F8" w14:textId="5CD54C9D" w:rsidR="008E0DB0" w:rsidRPr="001F3E54" w:rsidRDefault="008E0DB0" w:rsidP="008E0DB0">
      <w:pPr>
        <w:pStyle w:val="titreformulaire"/>
        <w:shd w:val="clear" w:color="auto" w:fill="7A1200"/>
        <w:jc w:val="center"/>
        <w:rPr>
          <w:bCs/>
          <w:caps/>
        </w:rPr>
      </w:pPr>
      <w:r w:rsidRPr="008E0DB0">
        <w:t>ATTESTATION DE CONFORMITE DU MATERIEL RECONDITIONNE</w:t>
      </w:r>
      <w:r w:rsidRPr="001F3E54">
        <w:rPr>
          <w:bCs/>
        </w:rPr>
        <w:t xml:space="preserve"> </w:t>
      </w:r>
    </w:p>
    <w:p w14:paraId="653CF9D0" w14:textId="77777777" w:rsidR="008E0DB0" w:rsidRPr="008E0DB0" w:rsidRDefault="008E0DB0">
      <w:pPr>
        <w:pStyle w:val="Titre1"/>
        <w:rPr>
          <w:lang w:val="fr-FR"/>
        </w:rPr>
      </w:pPr>
    </w:p>
    <w:p w14:paraId="4CDE92AA" w14:textId="77777777" w:rsidR="00C05DD3" w:rsidRPr="008E0DB0" w:rsidRDefault="00000000">
      <w:pPr>
        <w:rPr>
          <w:lang w:val="fr-FR"/>
        </w:rPr>
      </w:pPr>
      <w:r w:rsidRPr="008E0DB0">
        <w:rPr>
          <w:lang w:val="fr-FR"/>
        </w:rPr>
        <w:t>Je soussigné(e), représentant(e) légal(e) de la société ____________________________, certifie que le matériel suivant :</w:t>
      </w:r>
      <w:r w:rsidRPr="008E0DB0">
        <w:rPr>
          <w:lang w:val="fr-FR"/>
        </w:rPr>
        <w:br/>
      </w:r>
      <w:r w:rsidRPr="008E0DB0">
        <w:rPr>
          <w:lang w:val="fr-FR"/>
        </w:rPr>
        <w:br/>
        <w:t>• Dénomination commerciale : ____________________________</w:t>
      </w:r>
      <w:r w:rsidRPr="008E0DB0">
        <w:rPr>
          <w:lang w:val="fr-FR"/>
        </w:rPr>
        <w:br/>
        <w:t>• Marque / Modèle : ____________________________</w:t>
      </w:r>
      <w:r w:rsidRPr="008E0DB0">
        <w:rPr>
          <w:lang w:val="fr-FR"/>
        </w:rPr>
        <w:br/>
        <w:t>• Numéro de série : ____________________________</w:t>
      </w:r>
      <w:r w:rsidRPr="008E0DB0">
        <w:rPr>
          <w:lang w:val="fr-FR"/>
        </w:rPr>
        <w:br/>
        <w:t>• Année de fabrication : ________</w:t>
      </w:r>
      <w:r w:rsidRPr="008E0DB0">
        <w:rPr>
          <w:lang w:val="fr-FR"/>
        </w:rPr>
        <w:br/>
      </w:r>
      <w:r w:rsidRPr="008E0DB0">
        <w:rPr>
          <w:lang w:val="fr-FR"/>
        </w:rPr>
        <w:br/>
        <w:t>a fait l’objet d’un reconditionnement complet dans nos ateliers situés à ____________________________, conformément aux normes techniques et de sécurité en vigueur.</w:t>
      </w:r>
    </w:p>
    <w:p w14:paraId="11AD744E" w14:textId="77777777" w:rsidR="00C05DD3" w:rsidRPr="008E0DB0" w:rsidRDefault="00000000">
      <w:pPr>
        <w:rPr>
          <w:lang w:val="fr-FR"/>
        </w:rPr>
      </w:pPr>
      <w:r w:rsidRPr="008E0DB0">
        <w:rPr>
          <w:lang w:val="fr-FR"/>
        </w:rPr>
        <w:t>Le matériel est conforme aux exigences réglementaires suivantes :</w:t>
      </w:r>
      <w:r w:rsidRPr="008E0DB0">
        <w:rPr>
          <w:lang w:val="fr-FR"/>
        </w:rPr>
        <w:br/>
        <w:t>• Marquage CE ou équivalent reconnu dans l’Union européenne ;</w:t>
      </w:r>
      <w:r w:rsidRPr="008E0DB0">
        <w:rPr>
          <w:lang w:val="fr-FR"/>
        </w:rPr>
        <w:br/>
        <w:t>• Tests fonctionnels et de sécurité effectués avant livraison ;</w:t>
      </w:r>
      <w:r w:rsidRPr="008E0DB0">
        <w:rPr>
          <w:lang w:val="fr-FR"/>
        </w:rPr>
        <w:br/>
        <w:t>• Garantie commerciale d’une durée minimale de six (6) mois à compter de la date de facturation.</w:t>
      </w:r>
    </w:p>
    <w:p w14:paraId="46538111" w14:textId="77777777" w:rsidR="00C05DD3" w:rsidRPr="008E0DB0" w:rsidRDefault="00000000">
      <w:pPr>
        <w:rPr>
          <w:lang w:val="fr-FR"/>
        </w:rPr>
      </w:pPr>
      <w:r w:rsidRPr="008E0DB0">
        <w:rPr>
          <w:lang w:val="fr-FR"/>
        </w:rPr>
        <w:t>J’atteste en outre que ce matériel n’a fait l’objet d’aucune aide publique antérieure (régionale, nationale ou européenne) au titre de son achat initial ou de son reconditionnement, conformément aux exigences de l’appel à projets régional « 73.03A – Investissements des industries agroalimentaires ».</w:t>
      </w:r>
    </w:p>
    <w:p w14:paraId="0C8B53E1" w14:textId="77777777" w:rsidR="00C05DD3" w:rsidRPr="008E0DB0" w:rsidRDefault="00000000">
      <w:pPr>
        <w:rPr>
          <w:lang w:val="fr-FR"/>
        </w:rPr>
      </w:pPr>
      <w:r w:rsidRPr="008E0DB0">
        <w:rPr>
          <w:lang w:val="fr-FR"/>
        </w:rPr>
        <w:t>Fait à ____________________, le ____ / ____ / _______</w:t>
      </w:r>
      <w:r w:rsidRPr="008E0DB0">
        <w:rPr>
          <w:lang w:val="fr-FR"/>
        </w:rPr>
        <w:br/>
      </w:r>
      <w:r w:rsidRPr="008E0DB0">
        <w:rPr>
          <w:lang w:val="fr-FR"/>
        </w:rPr>
        <w:br/>
        <w:t>Nom, prénom et qualité du signataire : ____________________________</w:t>
      </w:r>
      <w:r w:rsidRPr="008E0DB0">
        <w:rPr>
          <w:lang w:val="fr-FR"/>
        </w:rPr>
        <w:br/>
        <w:t xml:space="preserve">Cachet et signature du fournisseur / </w:t>
      </w:r>
      <w:proofErr w:type="spellStart"/>
      <w:r w:rsidRPr="008E0DB0">
        <w:rPr>
          <w:lang w:val="fr-FR"/>
        </w:rPr>
        <w:t>reconditionneur</w:t>
      </w:r>
      <w:proofErr w:type="spellEnd"/>
      <w:r w:rsidRPr="008E0DB0">
        <w:rPr>
          <w:lang w:val="fr-FR"/>
        </w:rPr>
        <w:t xml:space="preserve"> : ____________________________</w:t>
      </w:r>
    </w:p>
    <w:sectPr w:rsidR="00C05DD3" w:rsidRPr="008E0DB0" w:rsidSect="00034616">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A89C1" w14:textId="77777777" w:rsidR="00B9541B" w:rsidRDefault="00B9541B" w:rsidP="008E0DB0">
      <w:pPr>
        <w:spacing w:after="0" w:line="240" w:lineRule="auto"/>
      </w:pPr>
      <w:r>
        <w:separator/>
      </w:r>
    </w:p>
  </w:endnote>
  <w:endnote w:type="continuationSeparator" w:id="0">
    <w:p w14:paraId="2872DB72" w14:textId="77777777" w:rsidR="00B9541B" w:rsidRDefault="00B9541B" w:rsidP="008E0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489DF" w14:textId="77777777" w:rsidR="008E0DB0" w:rsidRDefault="008E0DB0" w:rsidP="008E0DB0">
    <w:pPr>
      <w:pStyle w:val="Pieddepage"/>
    </w:pPr>
    <w:r>
      <w:t>AAP SUD IAA+ 2025</w:t>
    </w:r>
  </w:p>
  <w:p w14:paraId="7052BA88" w14:textId="77777777" w:rsidR="008E0DB0" w:rsidRDefault="008E0D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87AA0" w14:textId="77777777" w:rsidR="00B9541B" w:rsidRDefault="00B9541B" w:rsidP="008E0DB0">
      <w:pPr>
        <w:spacing w:after="0" w:line="240" w:lineRule="auto"/>
      </w:pPr>
      <w:r>
        <w:separator/>
      </w:r>
    </w:p>
  </w:footnote>
  <w:footnote w:type="continuationSeparator" w:id="0">
    <w:p w14:paraId="598736E2" w14:textId="77777777" w:rsidR="00B9541B" w:rsidRDefault="00B9541B" w:rsidP="008E0D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91040708">
    <w:abstractNumId w:val="8"/>
  </w:num>
  <w:num w:numId="2" w16cid:durableId="992609557">
    <w:abstractNumId w:val="6"/>
  </w:num>
  <w:num w:numId="3" w16cid:durableId="983587973">
    <w:abstractNumId w:val="5"/>
  </w:num>
  <w:num w:numId="4" w16cid:durableId="2109889894">
    <w:abstractNumId w:val="4"/>
  </w:num>
  <w:num w:numId="5" w16cid:durableId="145587827">
    <w:abstractNumId w:val="7"/>
  </w:num>
  <w:num w:numId="6" w16cid:durableId="1550916158">
    <w:abstractNumId w:val="3"/>
  </w:num>
  <w:num w:numId="7" w16cid:durableId="1301571732">
    <w:abstractNumId w:val="2"/>
  </w:num>
  <w:num w:numId="8" w16cid:durableId="1556963862">
    <w:abstractNumId w:val="1"/>
  </w:num>
  <w:num w:numId="9" w16cid:durableId="12650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733FB1"/>
    <w:rsid w:val="007A6C61"/>
    <w:rsid w:val="008E0DB0"/>
    <w:rsid w:val="00AA1D8D"/>
    <w:rsid w:val="00B47730"/>
    <w:rsid w:val="00B9541B"/>
    <w:rsid w:val="00C05DD3"/>
    <w:rsid w:val="00C239C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D9EB0F"/>
  <w14:defaultImageDpi w14:val="300"/>
  <w15:docId w15:val="{DD4D83E4-92AB-4943-81E6-9FC7166B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reformulaire">
    <w:name w:val="titre formulaire"/>
    <w:basedOn w:val="Titre7"/>
    <w:rsid w:val="008E0DB0"/>
    <w:pPr>
      <w:keepLines w:val="0"/>
      <w:suppressAutoHyphens/>
      <w:spacing w:before="0" w:line="240" w:lineRule="auto"/>
      <w:jc w:val="both"/>
    </w:pPr>
    <w:rPr>
      <w:rFonts w:ascii="Tahoma" w:eastAsia="Times New Roman" w:hAnsi="Tahoma" w:cs="Times New Roman"/>
      <w:b/>
      <w:i w:val="0"/>
      <w:iCs w:val="0"/>
      <w:color w:val="FFFFFF"/>
      <w:sz w:val="20"/>
      <w:szCs w:val="20"/>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204</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Jrandriamananandro</dc:creator>
  <cp:keywords/>
  <dc:description>generated by python-docx</dc:description>
  <cp:lastModifiedBy>RANDRIAMANANANDRO Solonjanahary</cp:lastModifiedBy>
  <cp:revision>3</cp:revision>
  <dcterms:created xsi:type="dcterms:W3CDTF">2025-10-17T17:12:00Z</dcterms:created>
  <dcterms:modified xsi:type="dcterms:W3CDTF">2025-10-20T05:24:00Z</dcterms:modified>
  <cp:category/>
</cp:coreProperties>
</file>